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16C" w:rsidRPr="0062316C" w:rsidRDefault="0062316C" w:rsidP="0062316C">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120790200"/>
      <w:r>
        <w:rPr>
          <w:rFonts w:ascii="Verdana" w:eastAsia="DejaVu Sans" w:hAnsi="Verdana" w:cs="Times New Roman"/>
          <w:sz w:val="24"/>
          <w:lang w:eastAsia="nl-NL"/>
        </w:rPr>
        <w:t>Bijlage B</w:t>
      </w:r>
      <w:r>
        <w:rPr>
          <w:rFonts w:ascii="Verdana" w:eastAsia="DejaVu Sans" w:hAnsi="Verdana" w:cs="Times New Roman"/>
          <w:sz w:val="24"/>
          <w:lang w:eastAsia="nl-NL"/>
        </w:rPr>
        <w:tab/>
      </w:r>
      <w:r w:rsidRPr="0062316C">
        <w:rPr>
          <w:rFonts w:ascii="Verdana" w:eastAsia="DejaVu Sans" w:hAnsi="Verdana" w:cs="Times New Roman"/>
          <w:sz w:val="24"/>
          <w:lang w:eastAsia="nl-NL"/>
        </w:rPr>
        <w:t>Aanvullende eigen verklaring</w:t>
      </w:r>
      <w:bookmarkEnd w:id="0"/>
      <w:bookmarkEnd w:id="1"/>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 xml:space="preserve">Naam en adres van de onderneming: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KvK-nummer: ………</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Vestigingsnummer: …………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Contactpersoon van de onderneming (naam, email, telefoon):</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VRAGEN TEN AANZIEN VAN VOORKENNIS EN BELANGENVERSTRENGELING</w:t>
      </w:r>
    </w:p>
    <w:p w:rsidR="0062316C" w:rsidRPr="0062316C" w:rsidRDefault="0062316C" w:rsidP="0062316C">
      <w:pPr>
        <w:spacing w:line="260" w:lineRule="atLeast"/>
        <w:ind w:hanging="709"/>
        <w:rPr>
          <w:rFonts w:ascii="Verdana" w:eastAsia="DejaVu Sans" w:hAnsi="Verdana" w:cs="Verdana"/>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lang w:eastAsia="nl-NL"/>
        </w:rPr>
      </w:pPr>
      <w:r w:rsidRPr="001500D9">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 xml:space="preserve">Zo ja, vermeld de aard van de betreffende werkzaamheden of diensten, dan wel die betrokkenheid.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1500D9" w:rsidRDefault="0062316C" w:rsidP="001500D9">
      <w:pPr>
        <w:pStyle w:val="Lijstalinea"/>
        <w:numPr>
          <w:ilvl w:val="1"/>
          <w:numId w:val="32"/>
        </w:numPr>
        <w:spacing w:line="260" w:lineRule="atLeast"/>
        <w:rPr>
          <w:rFonts w:ascii="Verdana" w:eastAsia="DejaVu Sans" w:hAnsi="Verdana" w:cs="V&amp;W Syntax (Adobe)"/>
          <w:szCs w:val="24"/>
          <w:lang w:eastAsia="nl-NL"/>
        </w:rPr>
      </w:pPr>
      <w:r w:rsidRPr="001500D9">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voor elke persoon:</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de functie binnen de onderneming;</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40" w:lineRule="atLeast"/>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1500D9" w:rsidRDefault="0062316C" w:rsidP="001500D9">
      <w:pPr>
        <w:pStyle w:val="Lijstalinea"/>
        <w:numPr>
          <w:ilvl w:val="1"/>
          <w:numId w:val="32"/>
        </w:numPr>
        <w:spacing w:line="260" w:lineRule="atLeast"/>
        <w:rPr>
          <w:rFonts w:ascii="Verdana" w:eastAsia="DejaVu Sans" w:hAnsi="Verdana" w:cs="V&amp;W Syntax (Adobe)"/>
          <w:szCs w:val="24"/>
          <w:lang w:eastAsia="nl-NL"/>
        </w:rPr>
      </w:pPr>
      <w:r w:rsidRPr="001500D9">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onderaannemer:</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1500D9" w:rsidRDefault="0062316C" w:rsidP="001500D9">
      <w:pPr>
        <w:pStyle w:val="Lijstalinea"/>
        <w:numPr>
          <w:ilvl w:val="1"/>
          <w:numId w:val="32"/>
        </w:numPr>
        <w:spacing w:line="260" w:lineRule="atLeast"/>
        <w:rPr>
          <w:rFonts w:ascii="Verdana" w:eastAsia="DejaVu Sans" w:hAnsi="Verdana" w:cs="V&amp;W Syntax (Adobe)"/>
          <w:szCs w:val="24"/>
          <w:lang w:eastAsia="nl-NL"/>
        </w:rPr>
      </w:pPr>
      <w:r w:rsidRPr="001500D9">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adviseur:</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b/>
          <w:bCs/>
          <w:lang w:eastAsia="nl-NL"/>
        </w:rPr>
      </w:pPr>
      <w:r w:rsidRPr="001500D9">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1500D9">
        <w:rPr>
          <w:rFonts w:ascii="Verdana" w:eastAsia="DejaVu Sans" w:hAnsi="Verdana" w:cs="Verdana"/>
          <w:lang w:eastAsia="nl-NL"/>
        </w:rPr>
        <w:br/>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voor elke onderneming:</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 xml:space="preserve">VRAGEN TEN AANZIEN VAN DE COMBINATIEVORMING BIJ INSCHRIJVING OF AANMELDING DOOR EEN SAMENWERKINGSVERBAND VAN ONDERNEMERS </w:t>
      </w:r>
      <w:r w:rsidRPr="0062316C">
        <w:rPr>
          <w:rFonts w:ascii="Verdana" w:eastAsia="DejaVu Sans" w:hAnsi="Verdana" w:cs="Verdana"/>
          <w:bCs/>
          <w:i/>
          <w:sz w:val="16"/>
          <w:szCs w:val="16"/>
          <w:lang w:eastAsia="nl-NL"/>
        </w:rPr>
        <w:t>*)</w:t>
      </w:r>
    </w:p>
    <w:p w:rsidR="0062316C" w:rsidRPr="0062316C" w:rsidRDefault="0062316C" w:rsidP="0062316C">
      <w:pPr>
        <w:spacing w:line="260" w:lineRule="atLeast"/>
        <w:ind w:hanging="709"/>
        <w:rPr>
          <w:rFonts w:ascii="Verdana" w:eastAsia="DejaVu Sans" w:hAnsi="Verdana" w:cs="Verdana"/>
          <w:i/>
          <w:iCs/>
          <w:sz w:val="16"/>
          <w:szCs w:val="16"/>
          <w:lang w:eastAsia="nl-NL"/>
        </w:rPr>
      </w:pPr>
      <w:r w:rsidRPr="0062316C">
        <w:rPr>
          <w:rFonts w:ascii="Verdana" w:eastAsia="DejaVu Sans" w:hAnsi="Verdana" w:cs="Verdana"/>
          <w:b/>
          <w:bCs/>
          <w:lang w:eastAsia="nl-NL"/>
        </w:rPr>
        <w:t xml:space="preserve"> </w:t>
      </w:r>
      <w:r w:rsidRPr="0062316C">
        <w:rPr>
          <w:rFonts w:ascii="Verdana" w:eastAsia="DejaVu Sans" w:hAnsi="Verdana" w:cs="Verdana"/>
          <w:b/>
          <w:bCs/>
          <w:lang w:eastAsia="nl-NL"/>
        </w:rPr>
        <w:br/>
      </w:r>
      <w:r w:rsidRPr="0062316C">
        <w:rPr>
          <w:rFonts w:ascii="Verdana" w:eastAsia="DejaVu Sans" w:hAnsi="Verdana" w:cs="Verdana"/>
          <w:i/>
          <w:iCs/>
          <w:sz w:val="16"/>
          <w:szCs w:val="16"/>
          <w:lang w:eastAsia="nl-NL"/>
        </w:rPr>
        <w:t xml:space="preserve">*) Deze vragen hoeven uitsluitend te worden beantwoord indien inschrijving of aanmelding geschiedt door een </w:t>
      </w:r>
      <w:r w:rsidRPr="0062316C">
        <w:rPr>
          <w:rFonts w:ascii="Verdana" w:eastAsia="DejaVu Sans" w:hAnsi="Verdana" w:cs="Verdana"/>
          <w:i/>
          <w:iCs/>
          <w:sz w:val="16"/>
          <w:szCs w:val="16"/>
          <w:lang w:eastAsia="nl-NL"/>
        </w:rPr>
        <w:lastRenderedPageBreak/>
        <w:t>samenwerkingsverband van ondernemers (een combinatie), al dan niet als vennootschap onder firma, dan wel als Special Purpose Vehicle (SPV).</w:t>
      </w:r>
    </w:p>
    <w:p w:rsidR="0062316C" w:rsidRPr="0062316C" w:rsidRDefault="0062316C" w:rsidP="0062316C">
      <w:pPr>
        <w:spacing w:line="260" w:lineRule="atLeast"/>
        <w:ind w:hanging="709"/>
        <w:rPr>
          <w:rFonts w:ascii="Verdana" w:eastAsia="DejaVu Sans" w:hAnsi="Verdana" w:cs="Verdana"/>
          <w:sz w:val="16"/>
          <w:szCs w:val="16"/>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b/>
          <w:bCs/>
          <w:lang w:eastAsia="nl-NL"/>
        </w:rPr>
      </w:pPr>
      <w:r w:rsidRPr="001500D9">
        <w:rPr>
          <w:rFonts w:ascii="Verdana" w:eastAsia="DejaVu Sans" w:hAnsi="Verdana" w:cs="Verdana"/>
          <w:lang w:eastAsia="nl-NL"/>
        </w:rPr>
        <w:t xml:space="preserve">Geef aan welke factoren ervoor zorgen dat de onderneming niet in staat is om individueel op de opdracht in te schrijven.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b/>
          <w:bCs/>
          <w:lang w:eastAsia="nl-NL"/>
        </w:rPr>
      </w:pPr>
      <w:r w:rsidRPr="001500D9">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lang w:eastAsia="nl-NL"/>
        </w:rPr>
      </w:pPr>
      <w:r w:rsidRPr="001500D9">
        <w:rPr>
          <w:rFonts w:ascii="Verdana" w:eastAsia="DejaVu Sans" w:hAnsi="Verdana" w:cs="Verdana"/>
          <w:lang w:eastAsia="nl-NL"/>
        </w:rPr>
        <w:t>Geef aan welk onderdeel of welke onderdelen van de opdracht door de onderneming zelf zullen worden uitgevoerd.</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VRAAG TEN AANZIEN VAN CONFLICTERENDE BELANGEN</w:t>
      </w:r>
    </w:p>
    <w:p w:rsidR="0062316C" w:rsidRPr="0062316C" w:rsidRDefault="0062316C" w:rsidP="0062316C">
      <w:pPr>
        <w:spacing w:line="260" w:lineRule="atLeast"/>
        <w:ind w:hanging="349"/>
        <w:rPr>
          <w:rFonts w:ascii="Verdana" w:eastAsia="DejaVu Sans" w:hAnsi="Verdana" w:cs="Verdana"/>
          <w:bCs/>
          <w:lang w:eastAsia="nl-NL"/>
        </w:rPr>
      </w:pPr>
    </w:p>
    <w:p w:rsidR="0062316C" w:rsidRPr="001500D9" w:rsidRDefault="0062316C" w:rsidP="001500D9">
      <w:pPr>
        <w:pStyle w:val="Lijstalinea"/>
        <w:numPr>
          <w:ilvl w:val="1"/>
          <w:numId w:val="32"/>
        </w:numPr>
        <w:spacing w:line="260" w:lineRule="atLeast"/>
        <w:rPr>
          <w:rFonts w:ascii="Verdana" w:eastAsia="DejaVu Sans" w:hAnsi="Verdana" w:cs="Verdana"/>
          <w:lang w:eastAsia="nl-NL"/>
        </w:rPr>
      </w:pPr>
      <w:r w:rsidRPr="001500D9">
        <w:rPr>
          <w:rFonts w:ascii="Verdana" w:eastAsia="DejaVu Sans" w:hAnsi="Verdana" w:cs="Verdana"/>
          <w:lang w:eastAsia="nl-NL"/>
        </w:rPr>
        <w:t>Heeft de onderneming conflicterende belangen</w:t>
      </w:r>
      <w:r w:rsidRPr="001500D9">
        <w:rPr>
          <w:rFonts w:ascii="Verdana" w:eastAsia="DejaVu Sans" w:hAnsi="Verdana" w:cs="Verdana"/>
          <w:vertAlign w:val="superscript"/>
          <w:lang w:eastAsia="nl-NL"/>
        </w:rPr>
        <w:footnoteReference w:customMarkFollows="1" w:id="1"/>
        <w:t>[1]</w:t>
      </w:r>
      <w:r w:rsidRPr="001500D9">
        <w:rPr>
          <w:rFonts w:ascii="Verdana" w:eastAsia="DejaVu Sans" w:hAnsi="Verdana" w:cs="Verdana"/>
          <w:lang w:eastAsia="nl-NL"/>
        </w:rPr>
        <w:t xml:space="preserve"> die een negatieve invloed kunnen hebben op de uitvoering van de opdracht?</w:t>
      </w:r>
    </w:p>
    <w:p w:rsidR="0062316C" w:rsidRPr="0062316C" w:rsidRDefault="0062316C" w:rsidP="0062316C">
      <w:pPr>
        <w:spacing w:line="260" w:lineRule="atLeast"/>
        <w:ind w:hanging="349"/>
        <w:rPr>
          <w:rFonts w:ascii="Verdana" w:eastAsia="DejaVu Sans" w:hAnsi="Verdana" w:cs="Verdana"/>
          <w:bCs/>
          <w:lang w:eastAsia="nl-NL"/>
        </w:rPr>
      </w:pPr>
    </w:p>
    <w:p w:rsid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1500D9" w:rsidRPr="0062316C" w:rsidRDefault="001500D9" w:rsidP="001500D9">
      <w:pPr>
        <w:spacing w:line="260" w:lineRule="atLeast"/>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p>
    <w:p w:rsidR="0062316C" w:rsidRPr="001500D9" w:rsidRDefault="0062316C" w:rsidP="001500D9">
      <w:pPr>
        <w:spacing w:line="260" w:lineRule="atLeast"/>
        <w:ind w:left="227" w:hanging="227"/>
        <w:rPr>
          <w:rFonts w:ascii="Verdana" w:eastAsia="DejaVu Sans" w:hAnsi="Verdana" w:cs="Verdana"/>
          <w:lang w:eastAsia="nl-NL"/>
        </w:rPr>
      </w:pPr>
      <w:r w:rsidRPr="001500D9">
        <w:rPr>
          <w:rFonts w:ascii="Verdana" w:eastAsia="DejaVu Sans" w:hAnsi="Verdana" w:cs="Verdana"/>
          <w:lang w:eastAsia="nl-NL"/>
        </w:rPr>
        <w:t>Zo ja, vermeld de aard van de betreffende conflicterende belangen.</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715CE0" w:rsidRDefault="00715CE0" w:rsidP="0062316C">
      <w:pPr>
        <w:spacing w:line="260" w:lineRule="atLeast"/>
        <w:rPr>
          <w:rFonts w:ascii="Verdana" w:eastAsia="DejaVu Sans" w:hAnsi="Verdana" w:cs="Verdana"/>
          <w:lang w:eastAsia="nl-NL"/>
        </w:rPr>
      </w:pPr>
    </w:p>
    <w:p w:rsidR="00715CE0" w:rsidRDefault="00715CE0" w:rsidP="0062316C">
      <w:pPr>
        <w:spacing w:line="260" w:lineRule="atLeast"/>
        <w:rPr>
          <w:rFonts w:ascii="Verdana" w:eastAsia="DejaVu Sans" w:hAnsi="Verdana" w:cs="Verdana"/>
          <w:lang w:eastAsia="nl-NL"/>
        </w:rPr>
      </w:pPr>
    </w:p>
    <w:p w:rsidR="00715CE0" w:rsidRPr="00F85D23" w:rsidRDefault="00715CE0" w:rsidP="00715CE0">
      <w:pPr>
        <w:numPr>
          <w:ilvl w:val="0"/>
          <w:numId w:val="32"/>
        </w:numPr>
        <w:tabs>
          <w:tab w:val="clear" w:pos="720"/>
        </w:tabs>
        <w:spacing w:line="240" w:lineRule="atLeast"/>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Wordt de onderneming gedreven voor rekening van een Russisch onderdaan of een in Rusland gevestigde natuurlijk persoon</w:t>
      </w:r>
      <w:r w:rsidRPr="005C0B3B">
        <w:rPr>
          <w:rFonts w:cs="Verdana"/>
        </w:rPr>
        <w:t>, rechtspersoon, entiteit of lichaam</w:t>
      </w:r>
      <w:r>
        <w:rPr>
          <w:rFonts w:cs="Verdana"/>
        </w:rPr>
        <w:t>?</w:t>
      </w:r>
    </w:p>
    <w:p w:rsidR="00715CE0" w:rsidRDefault="00715CE0" w:rsidP="00715CE0">
      <w:pPr>
        <w:pStyle w:val="Lijstalinea"/>
        <w:numPr>
          <w:ilvl w:val="0"/>
          <w:numId w:val="0"/>
        </w:numPr>
        <w:ind w:left="227"/>
        <w:rPr>
          <w:rFonts w:cs="Verdana"/>
        </w:rPr>
      </w:pPr>
    </w:p>
    <w:p w:rsidR="00715CE0" w:rsidRPr="0093681B" w:rsidRDefault="00715CE0" w:rsidP="00715CE0">
      <w:pPr>
        <w:rPr>
          <w:rFonts w:cs="Verdana"/>
        </w:rPr>
      </w:pPr>
      <w:r w:rsidRPr="0093681B">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sidRPr="0093681B">
        <w:rPr>
          <w:rFonts w:cs="Verdana"/>
        </w:rPr>
        <w:t xml:space="preserve">Is de onderneming een rechtspersoon, entiteit of lichaam waarvan de eigendomsrechten voor meer dan 50% direct of indirect in handen zijn van een entiteit als bedoeld </w:t>
      </w:r>
      <w:r>
        <w:rPr>
          <w:rFonts w:cs="Verdana"/>
        </w:rPr>
        <w:t>bij vraag 4.1</w:t>
      </w:r>
      <w:r w:rsidRPr="0093681B">
        <w:rPr>
          <w:rFonts w:cs="Verdana"/>
        </w:rPr>
        <w:t>?</w:t>
      </w:r>
    </w:p>
    <w:p w:rsidR="00715CE0" w:rsidRDefault="00715CE0" w:rsidP="00715CE0">
      <w:pPr>
        <w:rPr>
          <w:rFonts w:cs="Verdana"/>
        </w:rPr>
      </w:pPr>
    </w:p>
    <w:p w:rsidR="00715CE0" w:rsidRPr="006D42A6" w:rsidRDefault="00715CE0" w:rsidP="00715CE0">
      <w:pPr>
        <w:rPr>
          <w:rFonts w:cs="Verdana"/>
        </w:rPr>
      </w:pPr>
      <w:r w:rsidRPr="006D42A6">
        <w:rPr>
          <w:rFonts w:cs="Verdana"/>
        </w:rPr>
        <w:t>Ja / nee (doorhalen wat niet van toepassing is)</w:t>
      </w:r>
    </w:p>
    <w:p w:rsidR="00715CE0" w:rsidRDefault="00715CE0" w:rsidP="00715CE0">
      <w:pPr>
        <w:rPr>
          <w:rFonts w:cs="Verdana"/>
        </w:rPr>
      </w:pPr>
    </w:p>
    <w:p w:rsidR="00715CE0" w:rsidRPr="006D42A6" w:rsidRDefault="00715CE0" w:rsidP="00715CE0">
      <w:pPr>
        <w:numPr>
          <w:ilvl w:val="1"/>
          <w:numId w:val="32"/>
        </w:numPr>
        <w:spacing w:line="240" w:lineRule="atLeast"/>
        <w:rPr>
          <w:rFonts w:cs="Verdana"/>
        </w:rPr>
      </w:pPr>
      <w:r w:rsidRPr="006D42A6">
        <w:rPr>
          <w:rFonts w:cs="Verdana"/>
        </w:rPr>
        <w:t xml:space="preserve">Handelt de onderneming namens of op aanwijzing van een entiteit als bedoeld </w:t>
      </w:r>
      <w:r>
        <w:rPr>
          <w:rFonts w:cs="Verdana"/>
        </w:rPr>
        <w:t>bij vraag 4.1 of 4.2?</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Pr="0062316C" w:rsidRDefault="00715CE0"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b/>
          <w:bCs/>
          <w:lang w:eastAsia="nl-NL"/>
        </w:rPr>
      </w:pPr>
      <w:r w:rsidRPr="0062316C">
        <w:rPr>
          <w:rFonts w:ascii="Verdana" w:eastAsia="DejaVu Sans" w:hAnsi="Verdana" w:cs="Verdana"/>
          <w:b/>
          <w:bCs/>
          <w:lang w:eastAsia="nl-NL"/>
        </w:rPr>
        <w:t>VERKLARING</w:t>
      </w:r>
    </w:p>
    <w:p w:rsidR="0062316C" w:rsidRPr="0062316C" w:rsidRDefault="0062316C" w:rsidP="0062316C">
      <w:pPr>
        <w:spacing w:line="260" w:lineRule="atLeast"/>
        <w:ind w:left="352" w:hanging="352"/>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lang w:eastAsia="nl-NL"/>
        </w:rPr>
      </w:pPr>
      <w:r w:rsidRPr="0062316C">
        <w:rPr>
          <w:rFonts w:ascii="Verdana" w:eastAsia="DejaVu Sans" w:hAnsi="Verdana" w:cs="Verdana"/>
          <w:lang w:eastAsia="nl-NL"/>
        </w:rPr>
        <w:t>Ondergetekende verklaart dat: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in </w:t>
      </w:r>
      <w:r w:rsidRPr="0062316C">
        <w:rPr>
          <w:rFonts w:ascii="Verdana" w:eastAsia="DejaVu Sans" w:hAnsi="Verdana" w:cs="RijksoverheidSansText-Regular"/>
          <w:szCs w:val="16"/>
          <w:lang w:eastAsia="nl-NL"/>
        </w:rPr>
        <w:t>deze vragenlijst opgenomen vragen volledig en naar waarheid zijn beantwoord;</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hij </w:t>
      </w:r>
      <w:r w:rsidRPr="0062316C">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RijksoverheidSansText-Regular"/>
          <w:szCs w:val="16"/>
          <w:lang w:eastAsia="nl-NL"/>
        </w:rPr>
        <w:t>er in de tekst van deze vragenlijst geen wijzigingen zijn aangebracht;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deze </w:t>
      </w:r>
      <w:r w:rsidRPr="0062316C">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rsidR="0062316C" w:rsidRPr="0062316C" w:rsidRDefault="0062316C" w:rsidP="0062316C">
      <w:pPr>
        <w:tabs>
          <w:tab w:val="num" w:pos="540"/>
        </w:tabs>
        <w:spacing w:line="240" w:lineRule="atLeast"/>
        <w:ind w:left="352" w:hanging="352"/>
        <w:rPr>
          <w:rFonts w:ascii="Verdana" w:eastAsia="DejaVu Sans" w:hAnsi="Verdana" w:cs="RijksoverheidSansText-Regular"/>
          <w:szCs w:val="16"/>
          <w:lang w:eastAsia="nl-NL"/>
        </w:rPr>
      </w:pP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62316C">
        <w:rPr>
          <w:rFonts w:ascii="Verdana" w:eastAsia="DejaVu Sans" w:hAnsi="Verdana" w:cs="Times New Roman"/>
          <w:b/>
          <w:lang w:eastAsia="nl-NL"/>
        </w:rPr>
        <w:t>Ondertekening</w:t>
      </w: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62316C" w:rsidRPr="0062316C" w:rsidRDefault="0062316C" w:rsidP="0062316C">
      <w:pPr>
        <w:spacing w:line="240" w:lineRule="atLeast"/>
        <w:rPr>
          <w:rFonts w:ascii="Verdana" w:eastAsia="DejaVu Sans" w:hAnsi="Verdana" w:cs="V&amp;W Syntax (Adobe)"/>
          <w:b/>
          <w:szCs w:val="24"/>
          <w:lang w:eastAsia="nl-NL"/>
        </w:rPr>
      </w:pPr>
      <w:r w:rsidRPr="0062316C">
        <w:rPr>
          <w:rFonts w:ascii="Verdana" w:eastAsia="DejaVu Sans" w:hAnsi="Verdana" w:cs="Times New Roman"/>
          <w:szCs w:val="24"/>
          <w:lang w:eastAsia="nl-NL"/>
        </w:rPr>
        <w:t>De aanvullende eigen verklaring dient digitaal te worden ondertekend conform</w:t>
      </w:r>
      <w:r w:rsidRPr="0062316C">
        <w:rPr>
          <w:rFonts w:ascii="Verdana" w:eastAsia="DejaVu Sans" w:hAnsi="Verdana" w:cs="Times New Roman"/>
          <w:color w:val="000000"/>
          <w:szCs w:val="24"/>
          <w:lang w:eastAsia="nl-NL"/>
        </w:rPr>
        <w:t xml:space="preserve"> </w:t>
      </w:r>
      <w:r w:rsidRPr="0062316C">
        <w:rPr>
          <w:rFonts w:ascii="Verdana" w:eastAsia="DejaVu Sans" w:hAnsi="Verdana" w:cs="Times New Roman"/>
          <w:szCs w:val="24"/>
          <w:lang w:eastAsia="nl-NL"/>
        </w:rPr>
        <w:t xml:space="preserve">paragraaf </w:t>
      </w:r>
      <w:bookmarkStart w:id="2" w:name="bwParagraaf_nr_631_6"/>
      <w:r w:rsidRPr="0062316C">
        <w:rPr>
          <w:rFonts w:ascii="Verdana" w:eastAsia="DejaVu Sans" w:hAnsi="Verdana" w:cs="Times New Roman"/>
          <w:szCs w:val="24"/>
          <w:lang w:eastAsia="nl-NL"/>
        </w:rPr>
        <w:t>4.3.1</w:t>
      </w:r>
      <w:bookmarkEnd w:id="2"/>
      <w:r w:rsidRPr="0062316C">
        <w:rPr>
          <w:rFonts w:ascii="Verdana" w:eastAsia="DejaVu Sans" w:hAnsi="Verdana" w:cs="Times New Roman"/>
          <w:color w:val="000000"/>
          <w:szCs w:val="24"/>
          <w:lang w:eastAsia="nl-NL"/>
        </w:rPr>
        <w:t>.</w:t>
      </w:r>
    </w:p>
    <w:p w:rsidR="003F5EB0" w:rsidRPr="003F5EB0" w:rsidRDefault="003F5EB0" w:rsidP="003F5EB0"/>
    <w:sectPr w:rsidR="003F5EB0" w:rsidRPr="003F5EB0"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6C" w:rsidRDefault="0062316C" w:rsidP="0088501B">
      <w:r>
        <w:separator/>
      </w:r>
    </w:p>
  </w:endnote>
  <w:endnote w:type="continuationSeparator" w:id="0">
    <w:p w:rsidR="0062316C" w:rsidRDefault="0062316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1FB" w:rsidRDefault="002A01F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1FB" w:rsidRDefault="002A01F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1FB" w:rsidRDefault="002A01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6C" w:rsidRDefault="0062316C" w:rsidP="0088501B">
      <w:r>
        <w:separator/>
      </w:r>
    </w:p>
  </w:footnote>
  <w:footnote w:type="continuationSeparator" w:id="0">
    <w:p w:rsidR="0062316C" w:rsidRDefault="0062316C" w:rsidP="0088501B">
      <w:r>
        <w:continuationSeparator/>
      </w:r>
    </w:p>
  </w:footnote>
  <w:footnote w:id="1">
    <w:p w:rsidR="0062316C" w:rsidRPr="006B36CC" w:rsidRDefault="0062316C" w:rsidP="0062316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1FB" w:rsidRDefault="002A01F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2A01FB">
    <w:pPr>
      <w:pStyle w:val="Koptekst"/>
    </w:pPr>
    <w:r>
      <w:t>Zaaknummer 31187273 | r</w:t>
    </w:r>
    <w:bookmarkStart w:id="3" w:name="_GoBack"/>
    <w:bookmarkEnd w:id="3"/>
    <w:r w:rsidR="0040020F">
      <w:t>eparatie drijvers</w:t>
    </w:r>
    <w:r w:rsidR="00B9365D">
      <w:t xml:space="preserve"> t.b.v</w:t>
    </w:r>
    <w:r w:rsidR="0040020F">
      <w:t>. v</w:t>
    </w:r>
    <w:r w:rsidR="00B5506F" w:rsidRPr="00B5506F">
      <w:t>aarwegmarkering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1FB" w:rsidRDefault="002A01F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16C"/>
    <w:rsid w:val="00043163"/>
    <w:rsid w:val="00056D70"/>
    <w:rsid w:val="000B3F94"/>
    <w:rsid w:val="000E1F3B"/>
    <w:rsid w:val="001500D9"/>
    <w:rsid w:val="00173156"/>
    <w:rsid w:val="00174FEA"/>
    <w:rsid w:val="001D6F03"/>
    <w:rsid w:val="002A01FB"/>
    <w:rsid w:val="002A6578"/>
    <w:rsid w:val="002B1092"/>
    <w:rsid w:val="002E0FD2"/>
    <w:rsid w:val="0038549E"/>
    <w:rsid w:val="003C4BF2"/>
    <w:rsid w:val="003D51FB"/>
    <w:rsid w:val="003F5EB0"/>
    <w:rsid w:val="003F6EDB"/>
    <w:rsid w:val="0040020F"/>
    <w:rsid w:val="0040142D"/>
    <w:rsid w:val="0040571B"/>
    <w:rsid w:val="00450447"/>
    <w:rsid w:val="004B0EA1"/>
    <w:rsid w:val="004D766D"/>
    <w:rsid w:val="005A4FBE"/>
    <w:rsid w:val="005D2CF1"/>
    <w:rsid w:val="005E046F"/>
    <w:rsid w:val="006006F5"/>
    <w:rsid w:val="0062316C"/>
    <w:rsid w:val="00650A9B"/>
    <w:rsid w:val="00682271"/>
    <w:rsid w:val="006D2E66"/>
    <w:rsid w:val="006F42D7"/>
    <w:rsid w:val="00715CE0"/>
    <w:rsid w:val="007435A7"/>
    <w:rsid w:val="0079539F"/>
    <w:rsid w:val="007F4AEA"/>
    <w:rsid w:val="0088386A"/>
    <w:rsid w:val="0088501B"/>
    <w:rsid w:val="008D2753"/>
    <w:rsid w:val="008E3581"/>
    <w:rsid w:val="00905289"/>
    <w:rsid w:val="009C5CF5"/>
    <w:rsid w:val="00A32591"/>
    <w:rsid w:val="00A77ABF"/>
    <w:rsid w:val="00A863E9"/>
    <w:rsid w:val="00B022C4"/>
    <w:rsid w:val="00B5506F"/>
    <w:rsid w:val="00B559E9"/>
    <w:rsid w:val="00B72222"/>
    <w:rsid w:val="00B80650"/>
    <w:rsid w:val="00B9365D"/>
    <w:rsid w:val="00C36FAA"/>
    <w:rsid w:val="00C71133"/>
    <w:rsid w:val="00CA55CC"/>
    <w:rsid w:val="00CB3317"/>
    <w:rsid w:val="00DA3555"/>
    <w:rsid w:val="00E33906"/>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5FEFE6"/>
  <w15:chartTrackingRefBased/>
  <w15:docId w15:val="{6AAFECF1-8482-4BD0-9ED6-E047FC3F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Voetnoottekst">
    <w:name w:val="footnote text"/>
    <w:basedOn w:val="Standaard"/>
    <w:link w:val="VoetnoottekstChar"/>
    <w:uiPriority w:val="99"/>
    <w:semiHidden/>
    <w:unhideWhenUsed/>
    <w:rsid w:val="0062316C"/>
    <w:rPr>
      <w:sz w:val="20"/>
      <w:szCs w:val="20"/>
    </w:rPr>
  </w:style>
  <w:style w:type="character" w:customStyle="1" w:styleId="VoetnoottekstChar">
    <w:name w:val="Voetnoottekst Char"/>
    <w:basedOn w:val="Standaardalinea-lettertype"/>
    <w:link w:val="Voetnoottekst"/>
    <w:uiPriority w:val="99"/>
    <w:semiHidden/>
    <w:rsid w:val="0062316C"/>
    <w:rPr>
      <w:sz w:val="20"/>
      <w:szCs w:val="20"/>
    </w:rPr>
  </w:style>
  <w:style w:type="character" w:styleId="Voetnootmarkering">
    <w:name w:val="footnote reference"/>
    <w:basedOn w:val="Standaardalinea-lettertype"/>
    <w:uiPriority w:val="99"/>
    <w:rsid w:val="006231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89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50A4-74A4-45D8-9E79-A13A1CD7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1283</Words>
  <Characters>7058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4</cp:revision>
  <dcterms:created xsi:type="dcterms:W3CDTF">2023-07-17T11:40:00Z</dcterms:created>
  <dcterms:modified xsi:type="dcterms:W3CDTF">2023-07-18T12:08:00Z</dcterms:modified>
</cp:coreProperties>
</file>